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415C" w14:textId="77777777" w:rsidR="00E255EA" w:rsidRPr="006A2482" w:rsidRDefault="00E255EA" w:rsidP="00E255EA">
      <w:pPr>
        <w:pStyle w:val="PlainText"/>
        <w:jc w:val="center"/>
        <w:rPr>
          <w:rFonts w:ascii="Times New Roman" w:hAnsi="Times New Roman" w:cs="Times New Roman"/>
          <w:sz w:val="32"/>
          <w:szCs w:val="32"/>
        </w:rPr>
      </w:pPr>
      <w:r w:rsidRPr="006A2482">
        <w:rPr>
          <w:rFonts w:ascii="Times New Roman" w:hAnsi="Times New Roman" w:cs="Times New Roman"/>
          <w:sz w:val="32"/>
          <w:szCs w:val="32"/>
        </w:rPr>
        <w:t>I Should Be Writing S.19 Ep.6</w:t>
      </w:r>
    </w:p>
    <w:p w14:paraId="60DA3086" w14:textId="77777777" w:rsidR="00E255EA" w:rsidRPr="006A2482" w:rsidRDefault="00E255EA" w:rsidP="00E255EA">
      <w:pPr>
        <w:pStyle w:val="PlainText"/>
        <w:jc w:val="center"/>
        <w:rPr>
          <w:rFonts w:ascii="Times New Roman" w:hAnsi="Times New Roman" w:cs="Times New Roman"/>
          <w:sz w:val="32"/>
          <w:szCs w:val="32"/>
        </w:rPr>
      </w:pPr>
      <w:r w:rsidRPr="006A2482">
        <w:rPr>
          <w:rFonts w:ascii="Times New Roman" w:hAnsi="Times New Roman" w:cs="Times New Roman"/>
          <w:sz w:val="32"/>
          <w:szCs w:val="32"/>
        </w:rPr>
        <w:t>Words to Throw Away</w:t>
      </w:r>
    </w:p>
    <w:p w14:paraId="22896F70" w14:textId="796C8933" w:rsidR="00227362" w:rsidRPr="006A2482" w:rsidRDefault="00294199" w:rsidP="00227362">
      <w:pPr>
        <w:jc w:val="center"/>
        <w:rPr>
          <w:rFonts w:ascii="Times New Roman" w:hAnsi="Times New Roman" w:cs="Times New Roman"/>
          <w:sz w:val="32"/>
          <w:szCs w:val="32"/>
        </w:rPr>
      </w:pPr>
      <w:r w:rsidRPr="006A2482">
        <w:rPr>
          <w:rFonts w:ascii="Times New Roman" w:hAnsi="Times New Roman" w:cs="Times New Roman"/>
          <w:sz w:val="32"/>
          <w:szCs w:val="32"/>
        </w:rPr>
        <w:t xml:space="preserve">Thu, Feb </w:t>
      </w:r>
      <w:r w:rsidR="006A2482" w:rsidRPr="006A2482">
        <w:rPr>
          <w:rFonts w:ascii="Times New Roman" w:hAnsi="Times New Roman" w:cs="Times New Roman"/>
          <w:sz w:val="32"/>
          <w:szCs w:val="32"/>
        </w:rPr>
        <w:t>9</w:t>
      </w:r>
      <w:r w:rsidRPr="006A2482">
        <w:rPr>
          <w:rFonts w:ascii="Times New Roman" w:hAnsi="Times New Roman" w:cs="Times New Roman"/>
          <w:sz w:val="32"/>
          <w:szCs w:val="32"/>
        </w:rPr>
        <w:t>, 2023</w:t>
      </w:r>
      <w:r w:rsidR="00227362" w:rsidRPr="006A2482">
        <w:rPr>
          <w:rFonts w:ascii="Times New Roman" w:hAnsi="Times New Roman" w:cs="Times New Roman"/>
          <w:sz w:val="32"/>
          <w:szCs w:val="32"/>
        </w:rPr>
        <w:br/>
      </w:r>
      <w:hyperlink r:id="rId8" w:history="1">
        <w:r w:rsidR="00227362" w:rsidRPr="00C8138F">
          <w:rPr>
            <w:rStyle w:val="Hyperlink"/>
            <w:rFonts w:ascii="Times New Roman" w:hAnsi="Times New Roman" w:cs="Times New Roman"/>
            <w:sz w:val="32"/>
            <w:szCs w:val="32"/>
          </w:rPr>
          <w:t>Original Audio</w:t>
        </w:r>
      </w:hyperlink>
    </w:p>
    <w:p w14:paraId="6712E4F2" w14:textId="77777777" w:rsidR="001908C5" w:rsidRPr="00BF2BE1" w:rsidRDefault="00294199">
      <w:pPr>
        <w:spacing w:before="440" w:after="0"/>
        <w:rPr>
          <w:rFonts w:ascii="Times New Roman" w:hAnsi="Times New Roman" w:cs="Times New Roman"/>
          <w:sz w:val="24"/>
          <w:szCs w:val="24"/>
        </w:rPr>
      </w:pPr>
      <w:r w:rsidRPr="00BF2BE1">
        <w:rPr>
          <w:rFonts w:ascii="Times New Roman" w:hAnsi="Times New Roman" w:cs="Times New Roman"/>
          <w:b/>
          <w:sz w:val="24"/>
          <w:szCs w:val="24"/>
        </w:rPr>
        <w:t>SUMMARY KEYWORDS</w:t>
      </w:r>
    </w:p>
    <w:p w14:paraId="5AE5FCFE" w14:textId="23440A54" w:rsidR="001908C5" w:rsidRPr="00BF2BE1" w:rsidRDefault="00294199">
      <w:pPr>
        <w:rPr>
          <w:rFonts w:ascii="Times New Roman" w:hAnsi="Times New Roman" w:cs="Times New Roman"/>
          <w:sz w:val="24"/>
          <w:szCs w:val="24"/>
        </w:rPr>
      </w:pPr>
      <w:r w:rsidRPr="00BF2BE1">
        <w:rPr>
          <w:rFonts w:ascii="Times New Roman" w:hAnsi="Times New Roman" w:cs="Times New Roman"/>
          <w:sz w:val="24"/>
          <w:szCs w:val="24"/>
        </w:rPr>
        <w:t xml:space="preserve">writing, scribble, podcast, </w:t>
      </w:r>
      <w:proofErr w:type="spellStart"/>
      <w:r w:rsidRPr="00BF2BE1">
        <w:rPr>
          <w:rFonts w:ascii="Times New Roman" w:hAnsi="Times New Roman" w:cs="Times New Roman"/>
          <w:sz w:val="24"/>
          <w:szCs w:val="24"/>
        </w:rPr>
        <w:t>julia</w:t>
      </w:r>
      <w:proofErr w:type="spellEnd"/>
      <w:r w:rsidRPr="00BF2BE1">
        <w:rPr>
          <w:rFonts w:ascii="Times New Roman" w:hAnsi="Times New Roman" w:cs="Times New Roman"/>
          <w:sz w:val="24"/>
          <w:szCs w:val="24"/>
        </w:rPr>
        <w:t xml:space="preserve"> </w:t>
      </w:r>
      <w:proofErr w:type="spellStart"/>
      <w:r w:rsidRPr="00BF2BE1">
        <w:rPr>
          <w:rFonts w:ascii="Times New Roman" w:hAnsi="Times New Roman" w:cs="Times New Roman"/>
          <w:sz w:val="24"/>
          <w:szCs w:val="24"/>
        </w:rPr>
        <w:t>cameron</w:t>
      </w:r>
      <w:proofErr w:type="spellEnd"/>
      <w:r w:rsidRPr="00BF2BE1">
        <w:rPr>
          <w:rFonts w:ascii="Times New Roman" w:hAnsi="Times New Roman" w:cs="Times New Roman"/>
          <w:sz w:val="24"/>
          <w:szCs w:val="24"/>
        </w:rPr>
        <w:t xml:space="preserve">, writers, feel, ditch diggers, week, people, email, achieve, fiction writer, episode, turning, thought, </w:t>
      </w:r>
      <w:proofErr w:type="spellStart"/>
      <w:r w:rsidRPr="00BF2BE1">
        <w:rPr>
          <w:rFonts w:ascii="Times New Roman" w:hAnsi="Times New Roman" w:cs="Times New Roman"/>
          <w:sz w:val="24"/>
          <w:szCs w:val="24"/>
        </w:rPr>
        <w:t>adhd</w:t>
      </w:r>
      <w:proofErr w:type="spellEnd"/>
      <w:r w:rsidRPr="00BF2BE1">
        <w:rPr>
          <w:rFonts w:ascii="Times New Roman" w:hAnsi="Times New Roman" w:cs="Times New Roman"/>
          <w:sz w:val="24"/>
          <w:szCs w:val="24"/>
        </w:rPr>
        <w:t>, awkward, focused, classes, find</w:t>
      </w:r>
    </w:p>
    <w:p w14:paraId="00695E42" w14:textId="5D760D6B" w:rsidR="00BF2BE1" w:rsidRDefault="00E255EA">
      <w:pPr>
        <w:rPr>
          <w:rFonts w:ascii="Times New Roman" w:hAnsi="Times New Roman" w:cs="Times New Roman"/>
          <w:sz w:val="24"/>
          <w:szCs w:val="24"/>
        </w:rPr>
      </w:pPr>
      <w:r w:rsidRPr="00BF2BE1">
        <w:rPr>
          <w:rFonts w:ascii="Times New Roman" w:hAnsi="Times New Roman" w:cs="Times New Roman"/>
          <w:sz w:val="24"/>
          <w:szCs w:val="24"/>
        </w:rPr>
        <w:t>Speaker</w:t>
      </w:r>
      <w:r w:rsidR="009F212B">
        <w:rPr>
          <w:rFonts w:ascii="Times New Roman" w:hAnsi="Times New Roman" w:cs="Times New Roman"/>
          <w:sz w:val="24"/>
          <w:szCs w:val="24"/>
        </w:rPr>
        <w:t xml:space="preserve">: </w:t>
      </w:r>
      <w:r w:rsidRPr="00BF2BE1">
        <w:rPr>
          <w:rFonts w:ascii="Times New Roman" w:hAnsi="Times New Roman" w:cs="Times New Roman"/>
          <w:sz w:val="24"/>
          <w:szCs w:val="24"/>
        </w:rPr>
        <w:t>Mur Lafferty</w:t>
      </w:r>
    </w:p>
    <w:p w14:paraId="62CBFA72" w14:textId="77777777" w:rsidR="006A2482" w:rsidRDefault="006A2482" w:rsidP="006A2482">
      <w:pPr>
        <w:jc w:val="center"/>
        <w:rPr>
          <w:rFonts w:ascii="Times New Roman" w:hAnsi="Times New Roman" w:cs="Times New Roman"/>
          <w:sz w:val="28"/>
          <w:szCs w:val="28"/>
        </w:rPr>
      </w:pPr>
      <w:r w:rsidRPr="00740862">
        <w:rPr>
          <w:rFonts w:ascii="Times New Roman" w:hAnsi="Times New Roman" w:cs="Times New Roman"/>
          <w:noProof/>
          <w:sz w:val="28"/>
          <w:szCs w:val="28"/>
        </w:rPr>
        <w:drawing>
          <wp:inline distT="0" distB="0" distL="0" distR="0" wp14:anchorId="1A0F1F69" wp14:editId="1D9CEEC1">
            <wp:extent cx="277586" cy="277586"/>
            <wp:effectExtent l="0" t="0" r="1905" b="1905"/>
            <wp:docPr id="2" name="Graphic 2" descr="Penc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encil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288134" cy="288134"/>
                    </a:xfrm>
                    <a:prstGeom prst="rect">
                      <a:avLst/>
                    </a:prstGeom>
                  </pic:spPr>
                </pic:pic>
              </a:graphicData>
            </a:graphic>
          </wp:inline>
        </w:drawing>
      </w:r>
    </w:p>
    <w:p w14:paraId="391BE602" w14:textId="351C2476"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00:00</w:t>
      </w:r>
    </w:p>
    <w:p w14:paraId="2169ED4C" w14:textId="77777777" w:rsidR="00C8138F" w:rsidRDefault="00C8138F" w:rsidP="00C8138F">
      <w:pPr>
        <w:rPr>
          <w:rFonts w:ascii="Times New Roman" w:hAnsi="Times New Roman" w:cs="Times New Roman"/>
          <w:sz w:val="28"/>
          <w:szCs w:val="28"/>
        </w:rPr>
      </w:pPr>
      <w:r w:rsidRPr="00740862">
        <w:rPr>
          <w:rFonts w:ascii="Times New Roman" w:hAnsi="Times New Roman" w:cs="Times New Roman"/>
          <w:sz w:val="28"/>
          <w:szCs w:val="28"/>
        </w:rPr>
        <w:t xml:space="preserve">I’m proud to announce that we are being sponsored again by our old friends at </w:t>
      </w:r>
      <w:hyperlink r:id="rId11" w:history="1">
        <w:proofErr w:type="spellStart"/>
        <w:r w:rsidRPr="00740862">
          <w:rPr>
            <w:rStyle w:val="Hyperlink"/>
            <w:rFonts w:ascii="Times New Roman" w:hAnsi="Times New Roman" w:cs="Times New Roman"/>
            <w:sz w:val="28"/>
            <w:szCs w:val="28"/>
          </w:rPr>
          <w:t>Scribophile</w:t>
        </w:r>
        <w:proofErr w:type="spellEnd"/>
      </w:hyperlink>
      <w:r w:rsidRPr="00740862">
        <w:rPr>
          <w:rFonts w:ascii="Times New Roman" w:hAnsi="Times New Roman" w:cs="Times New Roman"/>
          <w:sz w:val="28"/>
          <w:szCs w:val="28"/>
        </w:rPr>
        <w:t xml:space="preserve">. And the news from them is they are offering writing classes now! The first classes have something for writers of any skill level, with classes like from novice to novelist to mastering motifs. Each one is taught by our published author or professional writing instructor. You can find their first run of classes at scribophile.com/writing-classes and the link will be in the show notes. </w:t>
      </w:r>
    </w:p>
    <w:p w14:paraId="6D5C2A23" w14:textId="77777777" w:rsidR="00E255EA" w:rsidRPr="00BF2BE1" w:rsidRDefault="00E255EA">
      <w:pPr>
        <w:spacing w:after="0"/>
        <w:rPr>
          <w:rFonts w:ascii="Times New Roman" w:hAnsi="Times New Roman" w:cs="Times New Roman"/>
          <w:sz w:val="28"/>
          <w:szCs w:val="28"/>
        </w:rPr>
      </w:pPr>
    </w:p>
    <w:p w14:paraId="7E53BAC8" w14:textId="3533343F"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Hi there</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 xml:space="preserve"> welcome to I should be writing</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 xml:space="preserve"> the podcast </w:t>
      </w:r>
      <w:r w:rsidR="00E255EA" w:rsidRPr="00BF2BE1">
        <w:rPr>
          <w:rFonts w:ascii="Times New Roman" w:hAnsi="Times New Roman" w:cs="Times New Roman"/>
          <w:sz w:val="28"/>
          <w:szCs w:val="28"/>
        </w:rPr>
        <w:t>f</w:t>
      </w:r>
      <w:r w:rsidRPr="00BF2BE1">
        <w:rPr>
          <w:rFonts w:ascii="Times New Roman" w:hAnsi="Times New Roman" w:cs="Times New Roman"/>
          <w:sz w:val="28"/>
          <w:szCs w:val="28"/>
        </w:rPr>
        <w:t xml:space="preserve">or </w:t>
      </w:r>
      <w:r w:rsidR="00E255EA" w:rsidRPr="00BF2BE1">
        <w:rPr>
          <w:rFonts w:ascii="Times New Roman" w:hAnsi="Times New Roman" w:cs="Times New Roman"/>
          <w:sz w:val="28"/>
          <w:szCs w:val="28"/>
        </w:rPr>
        <w:t>wannabe</w:t>
      </w:r>
      <w:r w:rsidRPr="00BF2BE1">
        <w:rPr>
          <w:rFonts w:ascii="Times New Roman" w:hAnsi="Times New Roman" w:cs="Times New Roman"/>
          <w:sz w:val="28"/>
          <w:szCs w:val="28"/>
        </w:rPr>
        <w:t xml:space="preserve"> fiction writers and I'm your host Mur Lafferty. And I tried to make my goal this year no chickening out and make all the weird stuff. And I'm trying to figure out whether my resistance to making weird stuff is me resisting making weird stuff like fear, or probably more likely, me just having ADHD and not able to concentrate on making new stuff.</w:t>
      </w:r>
    </w:p>
    <w:p w14:paraId="6D31859C" w14:textId="77777777" w:rsidR="001908C5" w:rsidRPr="00BF2BE1" w:rsidRDefault="001908C5">
      <w:pPr>
        <w:spacing w:after="0"/>
        <w:rPr>
          <w:rFonts w:ascii="Times New Roman" w:hAnsi="Times New Roman" w:cs="Times New Roman"/>
          <w:sz w:val="28"/>
          <w:szCs w:val="28"/>
        </w:rPr>
      </w:pPr>
    </w:p>
    <w:p w14:paraId="1FDFB4B9" w14:textId="77777777"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02:03</w:t>
      </w:r>
    </w:p>
    <w:p w14:paraId="6424EB35" w14:textId="51148E9C"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So I'm not thrilled about that. I've been in a funk </w:t>
      </w:r>
      <w:r w:rsidR="00E255EA" w:rsidRPr="00BF2BE1">
        <w:rPr>
          <w:rFonts w:ascii="Times New Roman" w:hAnsi="Times New Roman" w:cs="Times New Roman"/>
          <w:sz w:val="28"/>
          <w:szCs w:val="28"/>
        </w:rPr>
        <w:t>recently;</w:t>
      </w:r>
      <w:r w:rsidRPr="00BF2BE1">
        <w:rPr>
          <w:rFonts w:ascii="Times New Roman" w:hAnsi="Times New Roman" w:cs="Times New Roman"/>
          <w:sz w:val="28"/>
          <w:szCs w:val="28"/>
        </w:rPr>
        <w:t xml:space="preserve"> I think I'm getting out of it. I feel like I'm getting out of it. But I have been feeling like</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just feel black</w:t>
      </w:r>
      <w:r w:rsidR="00E255EA" w:rsidRPr="00BF2BE1">
        <w:rPr>
          <w:rFonts w:ascii="Times New Roman" w:hAnsi="Times New Roman" w:cs="Times New Roman"/>
          <w:sz w:val="28"/>
          <w:szCs w:val="28"/>
        </w:rPr>
        <w:t xml:space="preserve"> </w:t>
      </w:r>
      <w:r w:rsidRPr="00BF2BE1">
        <w:rPr>
          <w:rFonts w:ascii="Times New Roman" w:hAnsi="Times New Roman" w:cs="Times New Roman"/>
          <w:sz w:val="28"/>
          <w:szCs w:val="28"/>
        </w:rPr>
        <w:t>dog of depression</w:t>
      </w:r>
    </w:p>
    <w:p w14:paraId="77602D76" w14:textId="77777777" w:rsidR="001908C5" w:rsidRPr="00BF2BE1" w:rsidRDefault="001908C5">
      <w:pPr>
        <w:spacing w:after="0"/>
        <w:rPr>
          <w:rFonts w:ascii="Times New Roman" w:hAnsi="Times New Roman" w:cs="Times New Roman"/>
          <w:sz w:val="28"/>
          <w:szCs w:val="28"/>
        </w:rPr>
      </w:pPr>
    </w:p>
    <w:p w14:paraId="3FBD0692" w14:textId="77777777"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02:15</w:t>
      </w:r>
    </w:p>
    <w:p w14:paraId="78F04577" w14:textId="77777777" w:rsidR="00E255EA"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like </w:t>
      </w:r>
      <w:r w:rsidR="00E255EA" w:rsidRPr="00BF2BE1">
        <w:rPr>
          <w:rFonts w:ascii="Times New Roman" w:hAnsi="Times New Roman" w:cs="Times New Roman"/>
          <w:sz w:val="28"/>
          <w:szCs w:val="28"/>
        </w:rPr>
        <w:t>no</w:t>
      </w:r>
      <w:r w:rsidRPr="00BF2BE1">
        <w:rPr>
          <w:rFonts w:ascii="Times New Roman" w:hAnsi="Times New Roman" w:cs="Times New Roman"/>
          <w:sz w:val="28"/>
          <w:szCs w:val="28"/>
        </w:rPr>
        <w:t xml:space="preserve"> one thing I can point my finger at and </w:t>
      </w:r>
      <w:proofErr w:type="gramStart"/>
      <w:r w:rsidRPr="00BF2BE1">
        <w:rPr>
          <w:rFonts w:ascii="Times New Roman" w:hAnsi="Times New Roman" w:cs="Times New Roman"/>
          <w:sz w:val="28"/>
          <w:szCs w:val="28"/>
        </w:rPr>
        <w:t>say</w:t>
      </w:r>
      <w:proofErr w:type="gramEnd"/>
      <w:r w:rsidRPr="00BF2BE1">
        <w:rPr>
          <w:rFonts w:ascii="Times New Roman" w:hAnsi="Times New Roman" w:cs="Times New Roman"/>
          <w:sz w:val="28"/>
          <w:szCs w:val="28"/>
        </w:rPr>
        <w:t xml:space="preserve"> </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this is bothering me</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 xml:space="preserve">, just a general malaise, tiredness, not a lot of interesting things. I don't know if it's the weather or what, </w:t>
      </w:r>
      <w:r w:rsidRPr="00BF2BE1">
        <w:rPr>
          <w:rFonts w:ascii="Times New Roman" w:hAnsi="Times New Roman" w:cs="Times New Roman"/>
          <w:sz w:val="28"/>
          <w:szCs w:val="28"/>
        </w:rPr>
        <w:lastRenderedPageBreak/>
        <w:t xml:space="preserve">but I'm trying to fight through it. I'm doing everything I can on my end. You know, I'm taking my meds I'm getting exercise, I'm trying to sleep well. And just </w:t>
      </w:r>
      <w:proofErr w:type="spellStart"/>
      <w:r w:rsidRPr="00BF2BE1">
        <w:rPr>
          <w:rFonts w:ascii="Times New Roman" w:hAnsi="Times New Roman" w:cs="Times New Roman"/>
          <w:sz w:val="28"/>
          <w:szCs w:val="28"/>
        </w:rPr>
        <w:t>gotta</w:t>
      </w:r>
      <w:proofErr w:type="spellEnd"/>
      <w:r w:rsidRPr="00BF2BE1">
        <w:rPr>
          <w:rFonts w:ascii="Times New Roman" w:hAnsi="Times New Roman" w:cs="Times New Roman"/>
          <w:sz w:val="28"/>
          <w:szCs w:val="28"/>
        </w:rPr>
        <w:t xml:space="preserve"> wait for the brain chemicals to catch up. </w:t>
      </w:r>
    </w:p>
    <w:p w14:paraId="5D186FF7" w14:textId="77777777" w:rsidR="00E255EA" w:rsidRPr="00BF2BE1" w:rsidRDefault="00E255EA">
      <w:pPr>
        <w:spacing w:after="0"/>
        <w:rPr>
          <w:rFonts w:ascii="Times New Roman" w:hAnsi="Times New Roman" w:cs="Times New Roman"/>
          <w:sz w:val="28"/>
          <w:szCs w:val="28"/>
        </w:rPr>
      </w:pPr>
    </w:p>
    <w:p w14:paraId="1E891ABF" w14:textId="77777777" w:rsidR="00E255EA"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What I've been working on is working on my new novel novella, hating everything I write in it, which is not great. But still not stopping me from writing. And </w:t>
      </w:r>
      <w:proofErr w:type="gramStart"/>
      <w:r w:rsidRPr="00BF2BE1">
        <w:rPr>
          <w:rFonts w:ascii="Times New Roman" w:hAnsi="Times New Roman" w:cs="Times New Roman"/>
          <w:sz w:val="28"/>
          <w:szCs w:val="28"/>
        </w:rPr>
        <w:t>actually I</w:t>
      </w:r>
      <w:proofErr w:type="gramEnd"/>
      <w:r w:rsidRPr="00BF2BE1">
        <w:rPr>
          <w:rFonts w:ascii="Times New Roman" w:hAnsi="Times New Roman" w:cs="Times New Roman"/>
          <w:sz w:val="28"/>
          <w:szCs w:val="28"/>
        </w:rPr>
        <w:t xml:space="preserve"> wrote, I have to remember that my first drafts are almost always very low on conflict, everyone gets along, if there is something threatening, it's like an outside saying there's no interpersonal conflict</w:t>
      </w:r>
      <w:r w:rsidR="00E255EA" w:rsidRPr="00BF2BE1">
        <w:rPr>
          <w:rFonts w:ascii="Times New Roman" w:hAnsi="Times New Roman" w:cs="Times New Roman"/>
          <w:sz w:val="28"/>
          <w:szCs w:val="28"/>
        </w:rPr>
        <w:t xml:space="preserve">. </w:t>
      </w:r>
      <w:r w:rsidRPr="00BF2BE1">
        <w:rPr>
          <w:rFonts w:ascii="Times New Roman" w:hAnsi="Times New Roman" w:cs="Times New Roman"/>
          <w:sz w:val="28"/>
          <w:szCs w:val="28"/>
        </w:rPr>
        <w:t xml:space="preserve">I should be writing for children's TV is really what I should be doing. But I wrote a first draft of the first part this week, and then I went back and edited it to get some more tension and conflict going. And I'm happier with it now. </w:t>
      </w:r>
    </w:p>
    <w:p w14:paraId="33E37C12" w14:textId="77777777" w:rsidR="00E255EA" w:rsidRPr="00BF2BE1" w:rsidRDefault="00E255EA">
      <w:pPr>
        <w:spacing w:after="0"/>
        <w:rPr>
          <w:rFonts w:ascii="Times New Roman" w:hAnsi="Times New Roman" w:cs="Times New Roman"/>
          <w:sz w:val="28"/>
          <w:szCs w:val="28"/>
        </w:rPr>
      </w:pPr>
    </w:p>
    <w:p w14:paraId="5E909F55" w14:textId="77777777" w:rsidR="00E255EA"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I'm currently trying to juggle my own physical therapy for</w:t>
      </w:r>
      <w:r w:rsidR="00E255EA" w:rsidRPr="00BF2BE1">
        <w:rPr>
          <w:rFonts w:ascii="Times New Roman" w:hAnsi="Times New Roman" w:cs="Times New Roman"/>
          <w:sz w:val="28"/>
          <w:szCs w:val="28"/>
        </w:rPr>
        <w:t>--</w:t>
      </w:r>
      <w:r w:rsidRPr="00BF2BE1">
        <w:rPr>
          <w:rFonts w:ascii="Times New Roman" w:hAnsi="Times New Roman" w:cs="Times New Roman"/>
          <w:sz w:val="28"/>
          <w:szCs w:val="28"/>
        </w:rPr>
        <w:t xml:space="preserve">I'm getting physical therapy for my back and neck to deal with headaches. And my dog is getting rehab for her knee surgeries. Trying to </w:t>
      </w:r>
      <w:r w:rsidR="00E255EA" w:rsidRPr="00BF2BE1">
        <w:rPr>
          <w:rFonts w:ascii="Times New Roman" w:hAnsi="Times New Roman" w:cs="Times New Roman"/>
          <w:sz w:val="28"/>
          <w:szCs w:val="28"/>
        </w:rPr>
        <w:t>fit</w:t>
      </w:r>
      <w:r w:rsidRPr="00BF2BE1">
        <w:rPr>
          <w:rFonts w:ascii="Times New Roman" w:hAnsi="Times New Roman" w:cs="Times New Roman"/>
          <w:sz w:val="28"/>
          <w:szCs w:val="28"/>
        </w:rPr>
        <w:t xml:space="preserve"> this in is kind of messing with my live streaming schedule as well. That's kind of why I've been here </w:t>
      </w:r>
      <w:r w:rsidR="00E255EA" w:rsidRPr="00BF2BE1">
        <w:rPr>
          <w:rFonts w:ascii="Times New Roman" w:hAnsi="Times New Roman" w:cs="Times New Roman"/>
          <w:sz w:val="28"/>
          <w:szCs w:val="28"/>
        </w:rPr>
        <w:t xml:space="preserve">and </w:t>
      </w:r>
      <w:r w:rsidRPr="00BF2BE1">
        <w:rPr>
          <w:rFonts w:ascii="Times New Roman" w:hAnsi="Times New Roman" w:cs="Times New Roman"/>
          <w:sz w:val="28"/>
          <w:szCs w:val="28"/>
        </w:rPr>
        <w:t xml:space="preserve">there this year. </w:t>
      </w:r>
    </w:p>
    <w:p w14:paraId="6922D16C" w14:textId="77777777" w:rsidR="00E255EA" w:rsidRPr="00BF2BE1" w:rsidRDefault="00E255EA">
      <w:pPr>
        <w:spacing w:after="0"/>
        <w:rPr>
          <w:rFonts w:ascii="Times New Roman" w:hAnsi="Times New Roman" w:cs="Times New Roman"/>
          <w:sz w:val="28"/>
          <w:szCs w:val="28"/>
        </w:rPr>
      </w:pPr>
    </w:p>
    <w:p w14:paraId="6F643002" w14:textId="77777777" w:rsidR="00E255EA"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During one of my darker periods, I just wondered if I should just admit that I don't post podcasts on a regular basis. I mean, y'all know that. But there's always something I strive to do. I just fail a lot. But I still want to do the one non</w:t>
      </w:r>
      <w:r w:rsidR="00E255EA" w:rsidRPr="00BF2BE1">
        <w:rPr>
          <w:rFonts w:ascii="Times New Roman" w:hAnsi="Times New Roman" w:cs="Times New Roman"/>
          <w:sz w:val="28"/>
          <w:szCs w:val="28"/>
        </w:rPr>
        <w:t>-l</w:t>
      </w:r>
      <w:r w:rsidRPr="00BF2BE1">
        <w:rPr>
          <w:rFonts w:ascii="Times New Roman" w:hAnsi="Times New Roman" w:cs="Times New Roman"/>
          <w:sz w:val="28"/>
          <w:szCs w:val="28"/>
        </w:rPr>
        <w:t xml:space="preserve">ivestream episode and the one livestream episode per week. So I'm trying to keep up with that. And that's what this is. </w:t>
      </w:r>
    </w:p>
    <w:p w14:paraId="22A967C4" w14:textId="77777777" w:rsidR="00E255EA" w:rsidRPr="00BF2BE1" w:rsidRDefault="00E255EA">
      <w:pPr>
        <w:spacing w:after="0"/>
        <w:rPr>
          <w:rFonts w:ascii="Times New Roman" w:hAnsi="Times New Roman" w:cs="Times New Roman"/>
          <w:sz w:val="28"/>
          <w:szCs w:val="28"/>
        </w:rPr>
      </w:pPr>
    </w:p>
    <w:p w14:paraId="6765F921" w14:textId="77777777" w:rsidR="00295E1C"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But let's get to the main topic, which is a number. It's unfortunate that I did not catch the citation to this. I don't know who quoted it or what writer did it. </w:t>
      </w:r>
      <w:r w:rsidR="00E255EA" w:rsidRPr="00BF2BE1">
        <w:rPr>
          <w:rFonts w:ascii="Times New Roman" w:hAnsi="Times New Roman" w:cs="Times New Roman"/>
          <w:sz w:val="28"/>
          <w:szCs w:val="28"/>
        </w:rPr>
        <w:t xml:space="preserve">[NOTE- it was Eugene Schwartz, </w:t>
      </w:r>
      <w:hyperlink r:id="rId12" w:history="1">
        <w:r w:rsidR="00295E1C" w:rsidRPr="00BF2BE1">
          <w:rPr>
            <w:rStyle w:val="Hyperlink"/>
            <w:rFonts w:ascii="Times New Roman" w:hAnsi="Times New Roman" w:cs="Times New Roman"/>
            <w:sz w:val="28"/>
            <w:szCs w:val="28"/>
          </w:rPr>
          <w:t>article is here</w:t>
        </w:r>
      </w:hyperlink>
      <w:r w:rsidR="00295E1C" w:rsidRPr="00BF2BE1">
        <w:rPr>
          <w:rFonts w:ascii="Times New Roman" w:hAnsi="Times New Roman" w:cs="Times New Roman"/>
          <w:sz w:val="28"/>
          <w:szCs w:val="28"/>
        </w:rPr>
        <w:t xml:space="preserve">.] </w:t>
      </w:r>
      <w:r w:rsidRPr="00BF2BE1">
        <w:rPr>
          <w:rFonts w:ascii="Times New Roman" w:hAnsi="Times New Roman" w:cs="Times New Roman"/>
          <w:sz w:val="28"/>
          <w:szCs w:val="28"/>
        </w:rPr>
        <w:t>But I believe it was a copywriter. Not a fiction writer, but there's somebody who decided that he had to sit at his computer for a handful of minutes. Like, I can't remember what it was. So I'm saying 34</w:t>
      </w:r>
      <w:r w:rsidR="00295E1C" w:rsidRPr="00BF2BE1">
        <w:rPr>
          <w:rFonts w:ascii="Times New Roman" w:hAnsi="Times New Roman" w:cs="Times New Roman"/>
          <w:sz w:val="28"/>
          <w:szCs w:val="28"/>
        </w:rPr>
        <w:t>.</w:t>
      </w:r>
      <w:r w:rsidRPr="00BF2BE1">
        <w:rPr>
          <w:rFonts w:ascii="Times New Roman" w:hAnsi="Times New Roman" w:cs="Times New Roman"/>
          <w:sz w:val="28"/>
          <w:szCs w:val="28"/>
        </w:rPr>
        <w:t xml:space="preserve"> I know it was over 30 but not much more. So we're saying 34 minutes. And if he couldn't think of anything to write, he would quit for the day. But that almost never happened. Because he could always think of something to write if he just sat there for 34 minutes. I can't remember if the story was told in the age of the internet and smartphones or not. So I really think that the first thing you need to do is find a place to put all the devices, make sure that your email and your phone on your tablet and whatever other devices you have will not be bothering you. You sit down for 34 minutes, set a timer, don't do anything else. When our brains are bored, they tend to think of things. Even if you've got ADHD, especially if you've got ADHD, </w:t>
      </w:r>
      <w:r w:rsidRPr="00BF2BE1">
        <w:rPr>
          <w:rFonts w:ascii="Times New Roman" w:hAnsi="Times New Roman" w:cs="Times New Roman"/>
          <w:sz w:val="28"/>
          <w:szCs w:val="28"/>
        </w:rPr>
        <w:lastRenderedPageBreak/>
        <w:t xml:space="preserve">sometimes your brain will come up with something to write just to stop being bored. And this is so hard because our lives are now </w:t>
      </w:r>
      <w:r w:rsidR="00295E1C" w:rsidRPr="00BF2BE1">
        <w:rPr>
          <w:rFonts w:ascii="Times New Roman" w:hAnsi="Times New Roman" w:cs="Times New Roman"/>
          <w:sz w:val="28"/>
          <w:szCs w:val="28"/>
        </w:rPr>
        <w:t>so</w:t>
      </w:r>
      <w:r w:rsidRPr="00BF2BE1">
        <w:rPr>
          <w:rFonts w:ascii="Times New Roman" w:hAnsi="Times New Roman" w:cs="Times New Roman"/>
          <w:sz w:val="28"/>
          <w:szCs w:val="28"/>
        </w:rPr>
        <w:t xml:space="preserve"> focused on things to never ever make us bored. Which is great for boredom, but not great for creativity. </w:t>
      </w:r>
    </w:p>
    <w:p w14:paraId="58901E4D" w14:textId="77777777" w:rsidR="00295E1C" w:rsidRPr="00BF2BE1" w:rsidRDefault="00295E1C">
      <w:pPr>
        <w:spacing w:after="0"/>
        <w:rPr>
          <w:rFonts w:ascii="Times New Roman" w:hAnsi="Times New Roman" w:cs="Times New Roman"/>
          <w:sz w:val="28"/>
          <w:szCs w:val="28"/>
        </w:rPr>
      </w:pPr>
    </w:p>
    <w:p w14:paraId="79B204BE" w14:textId="77777777" w:rsidR="00295E1C"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I think I did a I think it was last year I did an episode on trusting yourself. I've gotten to a point in my career where I can feel confident that if I start writing, I will come up with something. You know, we did a previous episode on free writing, and or the words you say the words you write, before you </w:t>
      </w:r>
      <w:proofErr w:type="gramStart"/>
      <w:r w:rsidRPr="00BF2BE1">
        <w:rPr>
          <w:rFonts w:ascii="Times New Roman" w:hAnsi="Times New Roman" w:cs="Times New Roman"/>
          <w:sz w:val="28"/>
          <w:szCs w:val="28"/>
        </w:rPr>
        <w:t>actually get</w:t>
      </w:r>
      <w:proofErr w:type="gramEnd"/>
      <w:r w:rsidRPr="00BF2BE1">
        <w:rPr>
          <w:rFonts w:ascii="Times New Roman" w:hAnsi="Times New Roman" w:cs="Times New Roman"/>
          <w:sz w:val="28"/>
          <w:szCs w:val="28"/>
        </w:rPr>
        <w:t xml:space="preserve"> to your story, and how you know they're not wasted words, they just may not end up in your final draft. And that is how I think the best is when I'm writing like that. And I honestly can't tell you whether this is good for me, because I've been doing it for several years, or if it's a viable solution for anybody. But I tend to think that if I just throw myself off the mountain, I will build wings on the way down. And I </w:t>
      </w:r>
      <w:proofErr w:type="spellStart"/>
      <w:r w:rsidRPr="00BF2BE1">
        <w:rPr>
          <w:rFonts w:ascii="Times New Roman" w:hAnsi="Times New Roman" w:cs="Times New Roman"/>
          <w:sz w:val="28"/>
          <w:szCs w:val="28"/>
        </w:rPr>
        <w:t>gotta</w:t>
      </w:r>
      <w:proofErr w:type="spellEnd"/>
      <w:r w:rsidRPr="00BF2BE1">
        <w:rPr>
          <w:rFonts w:ascii="Times New Roman" w:hAnsi="Times New Roman" w:cs="Times New Roman"/>
          <w:sz w:val="28"/>
          <w:szCs w:val="28"/>
        </w:rPr>
        <w:t xml:space="preserve"> trust that because that's putting trust into my subconscious, which is </w:t>
      </w:r>
      <w:proofErr w:type="gramStart"/>
      <w:r w:rsidRPr="00BF2BE1">
        <w:rPr>
          <w:rFonts w:ascii="Times New Roman" w:hAnsi="Times New Roman" w:cs="Times New Roman"/>
          <w:sz w:val="28"/>
          <w:szCs w:val="28"/>
        </w:rPr>
        <w:t>really hard</w:t>
      </w:r>
      <w:proofErr w:type="gramEnd"/>
      <w:r w:rsidRPr="00BF2BE1">
        <w:rPr>
          <w:rFonts w:ascii="Times New Roman" w:hAnsi="Times New Roman" w:cs="Times New Roman"/>
          <w:sz w:val="28"/>
          <w:szCs w:val="28"/>
        </w:rPr>
        <w:t xml:space="preserve"> to do. It's kind of scary. The person who says they'll be there, but they show up at the very last minute. That's kind of my creative subconscious. </w:t>
      </w:r>
      <w:r w:rsidR="00295E1C" w:rsidRPr="00BF2BE1">
        <w:rPr>
          <w:rFonts w:ascii="Times New Roman" w:hAnsi="Times New Roman" w:cs="Times New Roman"/>
          <w:sz w:val="28"/>
          <w:szCs w:val="28"/>
        </w:rPr>
        <w:t>‘</w:t>
      </w:r>
      <w:r w:rsidRPr="00BF2BE1">
        <w:rPr>
          <w:rFonts w:ascii="Times New Roman" w:hAnsi="Times New Roman" w:cs="Times New Roman"/>
          <w:sz w:val="28"/>
          <w:szCs w:val="28"/>
        </w:rPr>
        <w:t>Sure, sure. I'll be there. Don't worry.</w:t>
      </w:r>
      <w:r w:rsidR="00295E1C" w:rsidRPr="00BF2BE1">
        <w:rPr>
          <w:rFonts w:ascii="Times New Roman" w:hAnsi="Times New Roman" w:cs="Times New Roman"/>
          <w:sz w:val="28"/>
          <w:szCs w:val="28"/>
        </w:rPr>
        <w:t>’</w:t>
      </w:r>
      <w:r w:rsidRPr="00BF2BE1">
        <w:rPr>
          <w:rFonts w:ascii="Times New Roman" w:hAnsi="Times New Roman" w:cs="Times New Roman"/>
          <w:sz w:val="28"/>
          <w:szCs w:val="28"/>
        </w:rPr>
        <w:t xml:space="preserve"> And just got to trust it. </w:t>
      </w:r>
    </w:p>
    <w:p w14:paraId="1562CC94" w14:textId="77777777" w:rsidR="00295E1C" w:rsidRPr="00BF2BE1" w:rsidRDefault="00295E1C">
      <w:pPr>
        <w:spacing w:after="0"/>
        <w:rPr>
          <w:rFonts w:ascii="Times New Roman" w:hAnsi="Times New Roman" w:cs="Times New Roman"/>
          <w:sz w:val="28"/>
          <w:szCs w:val="28"/>
        </w:rPr>
      </w:pPr>
    </w:p>
    <w:p w14:paraId="066387EA" w14:textId="77777777" w:rsidR="00E56869"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And I had an I had a thought the other day saying this out loud annoys me. So I can imagine how it must sound to you guys. And I apologize in advance because</w:t>
      </w:r>
      <w:r w:rsidR="00295E1C" w:rsidRPr="00BF2BE1">
        <w:rPr>
          <w:rFonts w:ascii="Times New Roman" w:hAnsi="Times New Roman" w:cs="Times New Roman"/>
          <w:sz w:val="28"/>
          <w:szCs w:val="28"/>
        </w:rPr>
        <w:t>--</w:t>
      </w:r>
      <w:r w:rsidRPr="00BF2BE1">
        <w:rPr>
          <w:rFonts w:ascii="Times New Roman" w:hAnsi="Times New Roman" w:cs="Times New Roman"/>
          <w:sz w:val="28"/>
          <w:szCs w:val="28"/>
        </w:rPr>
        <w:t xml:space="preserve">humblebrag I guess I guess the word would be. It feels like a humble rag. But it honestly did occur to me that it's possible that I write good stories, they just don't seem good to me, because are good comparatively, because, you know, I see their flaws. I know how hard it was to write it. And I always think it could be improved upon not because they're </w:t>
      </w:r>
      <w:proofErr w:type="gramStart"/>
      <w:r w:rsidRPr="00BF2BE1">
        <w:rPr>
          <w:rFonts w:ascii="Times New Roman" w:hAnsi="Times New Roman" w:cs="Times New Roman"/>
          <w:sz w:val="28"/>
          <w:szCs w:val="28"/>
        </w:rPr>
        <w:t>actually bad</w:t>
      </w:r>
      <w:proofErr w:type="gramEnd"/>
      <w:r w:rsidRPr="00BF2BE1">
        <w:rPr>
          <w:rFonts w:ascii="Times New Roman" w:hAnsi="Times New Roman" w:cs="Times New Roman"/>
          <w:sz w:val="28"/>
          <w:szCs w:val="28"/>
        </w:rPr>
        <w:t xml:space="preserve">. This was this was literally an epiphany. I was just like, </w:t>
      </w:r>
      <w:proofErr w:type="gramStart"/>
      <w:r w:rsidRPr="00BF2BE1">
        <w:rPr>
          <w:rFonts w:ascii="Times New Roman" w:hAnsi="Times New Roman" w:cs="Times New Roman"/>
          <w:sz w:val="28"/>
          <w:szCs w:val="28"/>
        </w:rPr>
        <w:t>Wow</w:t>
      </w:r>
      <w:proofErr w:type="gramEnd"/>
      <w:r w:rsidRPr="00BF2BE1">
        <w:rPr>
          <w:rFonts w:ascii="Times New Roman" w:hAnsi="Times New Roman" w:cs="Times New Roman"/>
          <w:sz w:val="28"/>
          <w:szCs w:val="28"/>
        </w:rPr>
        <w:t xml:space="preserve">, maybe </w:t>
      </w:r>
      <w:proofErr w:type="spellStart"/>
      <w:r w:rsidRPr="00BF2BE1">
        <w:rPr>
          <w:rFonts w:ascii="Times New Roman" w:hAnsi="Times New Roman" w:cs="Times New Roman"/>
          <w:sz w:val="28"/>
          <w:szCs w:val="28"/>
        </w:rPr>
        <w:t>maybe</w:t>
      </w:r>
      <w:proofErr w:type="spellEnd"/>
      <w:r w:rsidRPr="00BF2BE1">
        <w:rPr>
          <w:rFonts w:ascii="Times New Roman" w:hAnsi="Times New Roman" w:cs="Times New Roman"/>
          <w:sz w:val="28"/>
          <w:szCs w:val="28"/>
        </w:rPr>
        <w:t xml:space="preserve"> I don't suck. If I don't see it. That doesn't mean it's not there. And then we get into the whole Julia Cameron morning pages believe in the God or the great universe or whatever. Which still makes me feel awkward. You know, fun fact. Fun aside. I attend a Unitarian Universalist Church and I volunteer there for </w:t>
      </w:r>
      <w:proofErr w:type="gramStart"/>
      <w:r w:rsidRPr="00BF2BE1">
        <w:rPr>
          <w:rFonts w:ascii="Times New Roman" w:hAnsi="Times New Roman" w:cs="Times New Roman"/>
          <w:sz w:val="28"/>
          <w:szCs w:val="28"/>
        </w:rPr>
        <w:t>a number of</w:t>
      </w:r>
      <w:proofErr w:type="gramEnd"/>
      <w:r w:rsidRPr="00BF2BE1">
        <w:rPr>
          <w:rFonts w:ascii="Times New Roman" w:hAnsi="Times New Roman" w:cs="Times New Roman"/>
          <w:sz w:val="28"/>
          <w:szCs w:val="28"/>
        </w:rPr>
        <w:t xml:space="preserve"> things. And I still feel awkward saying I go to church because the people I grew up with who were church going, we're not like me, Unitarian Universalist, it kind of boils down to, we don't care what you believe, </w:t>
      </w:r>
      <w:proofErr w:type="gramStart"/>
      <w:r w:rsidRPr="00BF2BE1">
        <w:rPr>
          <w:rFonts w:ascii="Times New Roman" w:hAnsi="Times New Roman" w:cs="Times New Roman"/>
          <w:sz w:val="28"/>
          <w:szCs w:val="28"/>
        </w:rPr>
        <w:t>as long as</w:t>
      </w:r>
      <w:proofErr w:type="gramEnd"/>
      <w:r w:rsidRPr="00BF2BE1">
        <w:rPr>
          <w:rFonts w:ascii="Times New Roman" w:hAnsi="Times New Roman" w:cs="Times New Roman"/>
          <w:sz w:val="28"/>
          <w:szCs w:val="28"/>
        </w:rPr>
        <w:t xml:space="preserve"> you're nice. That that's pretty much it. So there's </w:t>
      </w:r>
      <w:proofErr w:type="spellStart"/>
      <w:r w:rsidRPr="00BF2BE1">
        <w:rPr>
          <w:rFonts w:ascii="Times New Roman" w:hAnsi="Times New Roman" w:cs="Times New Roman"/>
          <w:sz w:val="28"/>
          <w:szCs w:val="28"/>
        </w:rPr>
        <w:t>there's</w:t>
      </w:r>
      <w:proofErr w:type="spellEnd"/>
      <w:r w:rsidRPr="00BF2BE1">
        <w:rPr>
          <w:rFonts w:ascii="Times New Roman" w:hAnsi="Times New Roman" w:cs="Times New Roman"/>
          <w:sz w:val="28"/>
          <w:szCs w:val="28"/>
        </w:rPr>
        <w:t xml:space="preserve"> like an atheist group at my church. They asked me to participate in some of the worship services. Knowing that I'm an atheist. It's weird, but it's another thing where someone else might see value in stuff I think is incredibly weak. So yeah, it feels we're talking about church, it feels we're talking about Julia Cameron, when, you know, I don't believe in the God </w:t>
      </w:r>
      <w:r w:rsidRPr="00BF2BE1">
        <w:rPr>
          <w:rFonts w:ascii="Times New Roman" w:hAnsi="Times New Roman" w:cs="Times New Roman"/>
          <w:sz w:val="28"/>
          <w:szCs w:val="28"/>
        </w:rPr>
        <w:lastRenderedPageBreak/>
        <w:t xml:space="preserve">that she frequently talks about. And I don't even believe that the grand universe has planned for us. I just believe that. If you keep your eyes open, metaphorically, then you'll see more opportunities than if you don't. I think I got off topic. Probably. </w:t>
      </w:r>
    </w:p>
    <w:p w14:paraId="4CC8BE0B" w14:textId="77777777" w:rsidR="00E56869" w:rsidRPr="00BF2BE1" w:rsidRDefault="00E56869">
      <w:pPr>
        <w:spacing w:after="0"/>
        <w:rPr>
          <w:rFonts w:ascii="Times New Roman" w:hAnsi="Times New Roman" w:cs="Times New Roman"/>
          <w:sz w:val="28"/>
          <w:szCs w:val="28"/>
        </w:rPr>
      </w:pPr>
    </w:p>
    <w:p w14:paraId="562E346A" w14:textId="77777777" w:rsidR="00E56869"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I took a break from violin this week. And honestly, I don't know if I'm going back. I'll be honest. I wasn't practicing. I mean, I wasn't doing it very often anyway. And then I really didn't do it over the holidays. And then January was too busy. And now I'm like, I don't remember anything. And my lessons are kind of awkward. And finally yesterday, I'm like, </w:t>
      </w:r>
      <w:proofErr w:type="gramStart"/>
      <w:r w:rsidRPr="00BF2BE1">
        <w:rPr>
          <w:rFonts w:ascii="Times New Roman" w:hAnsi="Times New Roman" w:cs="Times New Roman"/>
          <w:sz w:val="28"/>
          <w:szCs w:val="28"/>
        </w:rPr>
        <w:t>Look</w:t>
      </w:r>
      <w:proofErr w:type="gramEnd"/>
      <w:r w:rsidRPr="00BF2BE1">
        <w:rPr>
          <w:rFonts w:ascii="Times New Roman" w:hAnsi="Times New Roman" w:cs="Times New Roman"/>
          <w:sz w:val="28"/>
          <w:szCs w:val="28"/>
        </w:rPr>
        <w:t xml:space="preserve">, I'm dreading this, and I'm paying money. For my own enrichment. I'm not doing this because my parents telling me </w:t>
      </w:r>
      <w:proofErr w:type="gramStart"/>
      <w:r w:rsidRPr="00BF2BE1">
        <w:rPr>
          <w:rFonts w:ascii="Times New Roman" w:hAnsi="Times New Roman" w:cs="Times New Roman"/>
          <w:sz w:val="28"/>
          <w:szCs w:val="28"/>
        </w:rPr>
        <w:t>to</w:t>
      </w:r>
      <w:proofErr w:type="gramEnd"/>
      <w:r w:rsidRPr="00BF2BE1">
        <w:rPr>
          <w:rFonts w:ascii="Times New Roman" w:hAnsi="Times New Roman" w:cs="Times New Roman"/>
          <w:sz w:val="28"/>
          <w:szCs w:val="28"/>
        </w:rPr>
        <w:t xml:space="preserve"> I'm not doing this because I'm a virtuoso. I'm just doing it because I always thought it would be cool to play the violin, but I don't know jack about music. I still don't know jack about music. I've enjoyed making violins not sound terrible. But yeah, I emailed him yesterday and said I needed a break and I feel relief felt like in especially in America. I don't know about other cultures, but in America, we're like, one of the worst things to call people is a quitter. But I think if you don't know what to quit Then you're </w:t>
      </w:r>
      <w:proofErr w:type="spellStart"/>
      <w:r w:rsidRPr="00BF2BE1">
        <w:rPr>
          <w:rFonts w:ascii="Times New Roman" w:hAnsi="Times New Roman" w:cs="Times New Roman"/>
          <w:sz w:val="28"/>
          <w:szCs w:val="28"/>
        </w:rPr>
        <w:t>gonna</w:t>
      </w:r>
      <w:proofErr w:type="spellEnd"/>
      <w:r w:rsidRPr="00BF2BE1">
        <w:rPr>
          <w:rFonts w:ascii="Times New Roman" w:hAnsi="Times New Roman" w:cs="Times New Roman"/>
          <w:sz w:val="28"/>
          <w:szCs w:val="28"/>
        </w:rPr>
        <w:t xml:space="preserve"> be wasting a lot of time and effort. You got to find a happy medium. I mean, yes, you don't want to be a quitter before you ever actually achieve anything, if it is an honest dream that you have. On the other hand, why waste time? </w:t>
      </w:r>
    </w:p>
    <w:p w14:paraId="4B0C08C8" w14:textId="77777777" w:rsidR="00E56869" w:rsidRPr="00BF2BE1" w:rsidRDefault="00E56869">
      <w:pPr>
        <w:spacing w:after="0"/>
        <w:rPr>
          <w:rFonts w:ascii="Times New Roman" w:hAnsi="Times New Roman" w:cs="Times New Roman"/>
          <w:sz w:val="28"/>
          <w:szCs w:val="28"/>
        </w:rPr>
      </w:pPr>
    </w:p>
    <w:p w14:paraId="51B1EEDF" w14:textId="459D9FE6"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I think one reason why I'm feeling melancholy, one of my </w:t>
      </w:r>
      <w:proofErr w:type="spellStart"/>
      <w:r w:rsidRPr="00BF2BE1">
        <w:rPr>
          <w:rFonts w:ascii="Times New Roman" w:hAnsi="Times New Roman" w:cs="Times New Roman"/>
          <w:sz w:val="28"/>
          <w:szCs w:val="28"/>
        </w:rPr>
        <w:t>my</w:t>
      </w:r>
      <w:proofErr w:type="spellEnd"/>
      <w:r w:rsidRPr="00BF2BE1">
        <w:rPr>
          <w:rFonts w:ascii="Times New Roman" w:hAnsi="Times New Roman" w:cs="Times New Roman"/>
          <w:sz w:val="28"/>
          <w:szCs w:val="28"/>
        </w:rPr>
        <w:t xml:space="preserve"> theory is that I'm turning 50 this year. And sometimes I'm looking at my life and my habits and the things that I always wanted to achieve. And thinking, wow, if I if I've not developed these habits, or gotten into this thing that I've always wanted to get into, by the time I'm 50, I think I'm probably set in my ways. And that just was kind of sad. But I talked a little bit about the people who do the things they have to do when they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do them. Like, if you have twins, you take care of the twins, it might burn you out. But you know you do it because you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I never thought I would be able to do an early morning workout thing. And I'm going to talk about more about more about this. In my next episode, which I'm recording this afternoon. I have been working out almost every weekday morning for several weeks now. I'm doing it through focus mate, I found a friend of a friend who turned me on to focus mate </w:t>
      </w:r>
      <w:proofErr w:type="gramStart"/>
      <w:r w:rsidRPr="00BF2BE1">
        <w:rPr>
          <w:rFonts w:ascii="Times New Roman" w:hAnsi="Times New Roman" w:cs="Times New Roman"/>
          <w:sz w:val="28"/>
          <w:szCs w:val="28"/>
        </w:rPr>
        <w:t>actually said</w:t>
      </w:r>
      <w:proofErr w:type="gramEnd"/>
      <w:r w:rsidRPr="00BF2BE1">
        <w:rPr>
          <w:rFonts w:ascii="Times New Roman" w:hAnsi="Times New Roman" w:cs="Times New Roman"/>
          <w:sz w:val="28"/>
          <w:szCs w:val="28"/>
        </w:rPr>
        <w:t xml:space="preserve"> that we started working out together in the mornings. And that has been incredibly beneficial. My dog needs a very specific rehab schedule, very specific exercises she needs to do. And so we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get going on that. And I'm realizing that if you'd said just work out every morning or just take better care of </w:t>
      </w:r>
      <w:r w:rsidRPr="00BF2BE1">
        <w:rPr>
          <w:rFonts w:ascii="Times New Roman" w:hAnsi="Times New Roman" w:cs="Times New Roman"/>
          <w:sz w:val="28"/>
          <w:szCs w:val="28"/>
        </w:rPr>
        <w:lastRenderedPageBreak/>
        <w:t xml:space="preserve">your dog with exercise, Attention all that stuff, then I find it difficult just to do that. But now that I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Yeah, I'll do it.</w:t>
      </w:r>
    </w:p>
    <w:p w14:paraId="3225C711" w14:textId="77777777" w:rsidR="001908C5" w:rsidRPr="00BF2BE1" w:rsidRDefault="001908C5">
      <w:pPr>
        <w:spacing w:after="0"/>
        <w:rPr>
          <w:rFonts w:ascii="Times New Roman" w:hAnsi="Times New Roman" w:cs="Times New Roman"/>
          <w:sz w:val="28"/>
          <w:szCs w:val="28"/>
        </w:rPr>
      </w:pPr>
    </w:p>
    <w:p w14:paraId="6E5299C9" w14:textId="77777777"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11:53</w:t>
      </w:r>
    </w:p>
    <w:p w14:paraId="19180420" w14:textId="77777777" w:rsidR="00E56869"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I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But I </w:t>
      </w:r>
      <w:proofErr w:type="gramStart"/>
      <w:r w:rsidRPr="00BF2BE1">
        <w:rPr>
          <w:rFonts w:ascii="Times New Roman" w:hAnsi="Times New Roman" w:cs="Times New Roman"/>
          <w:sz w:val="28"/>
          <w:szCs w:val="28"/>
        </w:rPr>
        <w:t>have to</w:t>
      </w:r>
      <w:proofErr w:type="gramEnd"/>
      <w:r w:rsidRPr="00BF2BE1">
        <w:rPr>
          <w:rFonts w:ascii="Times New Roman" w:hAnsi="Times New Roman" w:cs="Times New Roman"/>
          <w:sz w:val="28"/>
          <w:szCs w:val="28"/>
        </w:rPr>
        <w:t xml:space="preserve"> write I have to do my podcasting. There are things I want to do. Like I said, I wanted to try to challenge myself to make more stuff this year. And I haven't been doing it and I've been feeling bad about that. But an arbitrary number on my birth certificate is not going to determine whether I can achieve greatness or achieve something new, not even greatness, just achieve something new. That's all I want. suddenly turning 50 is not going to do that to me. It's not going to deny me that. </w:t>
      </w:r>
    </w:p>
    <w:p w14:paraId="752331F5" w14:textId="77777777" w:rsidR="00E56869" w:rsidRPr="00BF2BE1" w:rsidRDefault="00E56869">
      <w:pPr>
        <w:spacing w:after="0"/>
        <w:rPr>
          <w:rFonts w:ascii="Times New Roman" w:hAnsi="Times New Roman" w:cs="Times New Roman"/>
          <w:sz w:val="28"/>
          <w:szCs w:val="28"/>
        </w:rPr>
      </w:pPr>
    </w:p>
    <w:p w14:paraId="593E78D2" w14:textId="77777777" w:rsidR="00E56869"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Anyway. If you're a new listener, welcome. Feel free to email me any writing questions. I'll be happy to talk about stuff. If you have a more business focused question, email me and mentioned ditch diggers because it should be answered on that podcast with me and Matt Wallace. Matt is my </w:t>
      </w:r>
      <w:proofErr w:type="spellStart"/>
      <w:r w:rsidRPr="00BF2BE1">
        <w:rPr>
          <w:rFonts w:ascii="Times New Roman" w:hAnsi="Times New Roman" w:cs="Times New Roman"/>
          <w:sz w:val="28"/>
          <w:szCs w:val="28"/>
        </w:rPr>
        <w:t>co host</w:t>
      </w:r>
      <w:proofErr w:type="spellEnd"/>
      <w:r w:rsidRPr="00BF2BE1">
        <w:rPr>
          <w:rFonts w:ascii="Times New Roman" w:hAnsi="Times New Roman" w:cs="Times New Roman"/>
          <w:sz w:val="28"/>
          <w:szCs w:val="28"/>
        </w:rPr>
        <w:t xml:space="preserve"> for ditch diggers that is an </w:t>
      </w:r>
      <w:proofErr w:type="gramStart"/>
      <w:r w:rsidRPr="00BF2BE1">
        <w:rPr>
          <w:rFonts w:ascii="Times New Roman" w:hAnsi="Times New Roman" w:cs="Times New Roman"/>
          <w:sz w:val="28"/>
          <w:szCs w:val="28"/>
        </w:rPr>
        <w:t>award winning</w:t>
      </w:r>
      <w:proofErr w:type="gramEnd"/>
      <w:r w:rsidRPr="00BF2BE1">
        <w:rPr>
          <w:rFonts w:ascii="Times New Roman" w:hAnsi="Times New Roman" w:cs="Times New Roman"/>
          <w:sz w:val="28"/>
          <w:szCs w:val="28"/>
        </w:rPr>
        <w:t xml:space="preserve"> Hugo award winning podcast and we post it now every other week because the first episode of this year is up now you can find that</w:t>
      </w:r>
      <w:r w:rsidR="00E56869" w:rsidRPr="00BF2BE1">
        <w:rPr>
          <w:rFonts w:ascii="Times New Roman" w:hAnsi="Times New Roman" w:cs="Times New Roman"/>
          <w:sz w:val="28"/>
          <w:szCs w:val="28"/>
        </w:rPr>
        <w:t xml:space="preserve"> murverse</w:t>
      </w:r>
      <w:r w:rsidRPr="00BF2BE1">
        <w:rPr>
          <w:rFonts w:ascii="Times New Roman" w:hAnsi="Times New Roman" w:cs="Times New Roman"/>
          <w:sz w:val="28"/>
          <w:szCs w:val="28"/>
        </w:rPr>
        <w:t xml:space="preserve">.com where you can find all of my podcasts and all of my books. I wrote a book called </w:t>
      </w:r>
      <w:r w:rsidR="00E56869" w:rsidRPr="00BF2BE1">
        <w:rPr>
          <w:rFonts w:ascii="Times New Roman" w:hAnsi="Times New Roman" w:cs="Times New Roman"/>
          <w:sz w:val="28"/>
          <w:szCs w:val="28"/>
        </w:rPr>
        <w:t>S</w:t>
      </w:r>
      <w:r w:rsidRPr="00BF2BE1">
        <w:rPr>
          <w:rFonts w:ascii="Times New Roman" w:hAnsi="Times New Roman" w:cs="Times New Roman"/>
          <w:sz w:val="28"/>
          <w:szCs w:val="28"/>
        </w:rPr>
        <w:t xml:space="preserve">tation </w:t>
      </w:r>
      <w:r w:rsidR="00E56869" w:rsidRPr="00BF2BE1">
        <w:rPr>
          <w:rFonts w:ascii="Times New Roman" w:hAnsi="Times New Roman" w:cs="Times New Roman"/>
          <w:sz w:val="28"/>
          <w:szCs w:val="28"/>
        </w:rPr>
        <w:t>E</w:t>
      </w:r>
      <w:r w:rsidRPr="00BF2BE1">
        <w:rPr>
          <w:rFonts w:ascii="Times New Roman" w:hAnsi="Times New Roman" w:cs="Times New Roman"/>
          <w:sz w:val="28"/>
          <w:szCs w:val="28"/>
        </w:rPr>
        <w:t xml:space="preserve">ternity. It's getting good reviews. It's a Murder She Wrote me it's Babylon </w:t>
      </w:r>
      <w:r w:rsidR="00E56869" w:rsidRPr="00BF2BE1">
        <w:rPr>
          <w:rFonts w:ascii="Times New Roman" w:hAnsi="Times New Roman" w:cs="Times New Roman"/>
          <w:sz w:val="28"/>
          <w:szCs w:val="28"/>
        </w:rPr>
        <w:t>5</w:t>
      </w:r>
      <w:r w:rsidRPr="00BF2BE1">
        <w:rPr>
          <w:rFonts w:ascii="Times New Roman" w:hAnsi="Times New Roman" w:cs="Times New Roman"/>
          <w:sz w:val="28"/>
          <w:szCs w:val="28"/>
        </w:rPr>
        <w:t xml:space="preserve">. But just remember, challenge yourself if you don't if you think you've got writer's block if you think you don't know what happens next in your story. It's a big move. But think about it. Just turn off all the </w:t>
      </w:r>
      <w:proofErr w:type="gramStart"/>
      <w:r w:rsidRPr="00BF2BE1">
        <w:rPr>
          <w:rFonts w:ascii="Times New Roman" w:hAnsi="Times New Roman" w:cs="Times New Roman"/>
          <w:sz w:val="28"/>
          <w:szCs w:val="28"/>
        </w:rPr>
        <w:t>crap</w:t>
      </w:r>
      <w:proofErr w:type="gramEnd"/>
      <w:r w:rsidRPr="00BF2BE1">
        <w:rPr>
          <w:rFonts w:ascii="Times New Roman" w:hAnsi="Times New Roman" w:cs="Times New Roman"/>
          <w:sz w:val="28"/>
          <w:szCs w:val="28"/>
        </w:rPr>
        <w:t xml:space="preserve">. And set a timer for 34 minutes. That's all and then see what your brain comes up with. I'm going to try this. </w:t>
      </w:r>
    </w:p>
    <w:p w14:paraId="4896D32B" w14:textId="77777777" w:rsidR="00E56869" w:rsidRPr="00BF2BE1" w:rsidRDefault="00E56869">
      <w:pPr>
        <w:spacing w:after="0"/>
        <w:rPr>
          <w:rFonts w:ascii="Times New Roman" w:hAnsi="Times New Roman" w:cs="Times New Roman"/>
          <w:sz w:val="28"/>
          <w:szCs w:val="28"/>
        </w:rPr>
      </w:pPr>
    </w:p>
    <w:p w14:paraId="71E2A037" w14:textId="6C108509" w:rsidR="001908C5" w:rsidRPr="00BF2BE1" w:rsidRDefault="00294199">
      <w:pPr>
        <w:spacing w:after="0"/>
        <w:rPr>
          <w:rFonts w:ascii="Times New Roman" w:hAnsi="Times New Roman" w:cs="Times New Roman"/>
          <w:sz w:val="28"/>
          <w:szCs w:val="28"/>
        </w:rPr>
      </w:pPr>
      <w:r w:rsidRPr="00BF2BE1">
        <w:rPr>
          <w:rFonts w:ascii="Times New Roman" w:hAnsi="Times New Roman" w:cs="Times New Roman"/>
          <w:sz w:val="28"/>
          <w:szCs w:val="28"/>
        </w:rPr>
        <w:t xml:space="preserve">If you want to email me </w:t>
      </w:r>
      <w:r w:rsidR="00E56869" w:rsidRPr="00BF2BE1">
        <w:rPr>
          <w:rFonts w:ascii="Times New Roman" w:hAnsi="Times New Roman" w:cs="Times New Roman"/>
          <w:sz w:val="28"/>
          <w:szCs w:val="28"/>
        </w:rPr>
        <w:t>mightymur@</w:t>
      </w:r>
      <w:r w:rsidRPr="00BF2BE1">
        <w:rPr>
          <w:rFonts w:ascii="Times New Roman" w:hAnsi="Times New Roman" w:cs="Times New Roman"/>
          <w:sz w:val="28"/>
          <w:szCs w:val="28"/>
        </w:rPr>
        <w:t xml:space="preserve">gmail.com This podcast is available Thanks to </w:t>
      </w:r>
      <w:proofErr w:type="spellStart"/>
      <w:r w:rsidRPr="00BF2BE1">
        <w:rPr>
          <w:rFonts w:ascii="Times New Roman" w:hAnsi="Times New Roman" w:cs="Times New Roman"/>
          <w:sz w:val="28"/>
          <w:szCs w:val="28"/>
        </w:rPr>
        <w:t>Patreon</w:t>
      </w:r>
      <w:proofErr w:type="spellEnd"/>
      <w:r w:rsidRPr="00BF2BE1">
        <w:rPr>
          <w:rFonts w:ascii="Times New Roman" w:hAnsi="Times New Roman" w:cs="Times New Roman"/>
          <w:sz w:val="28"/>
          <w:szCs w:val="28"/>
        </w:rPr>
        <w:t xml:space="preserve"> because I have a lot of people who've helped me by supporting the podcast over it patreon.com/</w:t>
      </w:r>
      <w:proofErr w:type="spellStart"/>
      <w:r w:rsidRPr="00BF2BE1">
        <w:rPr>
          <w:rFonts w:ascii="Times New Roman" w:hAnsi="Times New Roman" w:cs="Times New Roman"/>
          <w:sz w:val="28"/>
          <w:szCs w:val="28"/>
        </w:rPr>
        <w:t>might</w:t>
      </w:r>
      <w:r w:rsidR="00E56869" w:rsidRPr="00BF2BE1">
        <w:rPr>
          <w:rFonts w:ascii="Times New Roman" w:hAnsi="Times New Roman" w:cs="Times New Roman"/>
          <w:sz w:val="28"/>
          <w:szCs w:val="28"/>
        </w:rPr>
        <w:t>ymur</w:t>
      </w:r>
      <w:proofErr w:type="spellEnd"/>
      <w:r w:rsidRPr="00BF2BE1">
        <w:rPr>
          <w:rFonts w:ascii="Times New Roman" w:hAnsi="Times New Roman" w:cs="Times New Roman"/>
          <w:sz w:val="28"/>
          <w:szCs w:val="28"/>
        </w:rPr>
        <w:t xml:space="preserve">, they get exclusive episodes, they get extended episodes, they get all kinds of goodies, they get a private discord writing community, and they help keep me going. And if you don't want to use </w:t>
      </w:r>
      <w:proofErr w:type="spellStart"/>
      <w:r w:rsidRPr="00BF2BE1">
        <w:rPr>
          <w:rFonts w:ascii="Times New Roman" w:hAnsi="Times New Roman" w:cs="Times New Roman"/>
          <w:sz w:val="28"/>
          <w:szCs w:val="28"/>
        </w:rPr>
        <w:t>Patreon</w:t>
      </w:r>
      <w:proofErr w:type="spellEnd"/>
      <w:r w:rsidRPr="00BF2BE1">
        <w:rPr>
          <w:rFonts w:ascii="Times New Roman" w:hAnsi="Times New Roman" w:cs="Times New Roman"/>
          <w:sz w:val="28"/>
          <w:szCs w:val="28"/>
        </w:rPr>
        <w:t xml:space="preserve"> you can check me out at </w:t>
      </w:r>
      <w:proofErr w:type="spellStart"/>
      <w:r w:rsidRPr="00BF2BE1">
        <w:rPr>
          <w:rFonts w:ascii="Times New Roman" w:hAnsi="Times New Roman" w:cs="Times New Roman"/>
          <w:sz w:val="28"/>
          <w:szCs w:val="28"/>
        </w:rPr>
        <w:t>substack</w:t>
      </w:r>
      <w:proofErr w:type="spellEnd"/>
      <w:r w:rsidRPr="00BF2BE1">
        <w:rPr>
          <w:rFonts w:ascii="Times New Roman" w:hAnsi="Times New Roman" w:cs="Times New Roman"/>
          <w:sz w:val="28"/>
          <w:szCs w:val="28"/>
        </w:rPr>
        <w:t xml:space="preserve"> I'm </w:t>
      </w:r>
      <w:proofErr w:type="spellStart"/>
      <w:r w:rsidR="00E56869" w:rsidRPr="00BF2BE1">
        <w:rPr>
          <w:rFonts w:ascii="Times New Roman" w:hAnsi="Times New Roman" w:cs="Times New Roman"/>
          <w:sz w:val="28"/>
          <w:szCs w:val="28"/>
        </w:rPr>
        <w:t>mightymur</w:t>
      </w:r>
      <w:proofErr w:type="spellEnd"/>
      <w:r w:rsidR="00E56869" w:rsidRPr="00BF2BE1">
        <w:rPr>
          <w:rFonts w:ascii="Times New Roman" w:hAnsi="Times New Roman" w:cs="Times New Roman"/>
          <w:sz w:val="28"/>
          <w:szCs w:val="28"/>
        </w:rPr>
        <w:t xml:space="preserve"> on</w:t>
      </w:r>
      <w:r w:rsidRPr="00BF2BE1">
        <w:rPr>
          <w:rFonts w:ascii="Times New Roman" w:hAnsi="Times New Roman" w:cs="Times New Roman"/>
          <w:sz w:val="28"/>
          <w:szCs w:val="28"/>
        </w:rPr>
        <w:t xml:space="preserve"> </w:t>
      </w:r>
      <w:proofErr w:type="spellStart"/>
      <w:r w:rsidRPr="00BF2BE1">
        <w:rPr>
          <w:rFonts w:ascii="Times New Roman" w:hAnsi="Times New Roman" w:cs="Times New Roman"/>
          <w:sz w:val="28"/>
          <w:szCs w:val="28"/>
        </w:rPr>
        <w:t>substack</w:t>
      </w:r>
      <w:proofErr w:type="spellEnd"/>
      <w:r w:rsidRPr="00BF2BE1">
        <w:rPr>
          <w:rFonts w:ascii="Times New Roman" w:hAnsi="Times New Roman" w:cs="Times New Roman"/>
          <w:sz w:val="28"/>
          <w:szCs w:val="28"/>
        </w:rPr>
        <w:t xml:space="preserve"> where I have a newsletter, and you can subscribe to the $5 a month newsletter where you'll get all the exclusives all the exclusive content and discord access that people who support via </w:t>
      </w:r>
      <w:proofErr w:type="spellStart"/>
      <w:r w:rsidRPr="00BF2BE1">
        <w:rPr>
          <w:rFonts w:ascii="Times New Roman" w:hAnsi="Times New Roman" w:cs="Times New Roman"/>
          <w:sz w:val="28"/>
          <w:szCs w:val="28"/>
        </w:rPr>
        <w:t>Patreon</w:t>
      </w:r>
      <w:proofErr w:type="spellEnd"/>
      <w:r w:rsidRPr="00BF2BE1">
        <w:rPr>
          <w:rFonts w:ascii="Times New Roman" w:hAnsi="Times New Roman" w:cs="Times New Roman"/>
          <w:sz w:val="28"/>
          <w:szCs w:val="28"/>
        </w:rPr>
        <w:t xml:space="preserve"> get and you can see the show live on Twitch Tuesdays and Thursdays twitch.tv/</w:t>
      </w:r>
      <w:proofErr w:type="spellStart"/>
      <w:r w:rsidRPr="00BF2BE1">
        <w:rPr>
          <w:rFonts w:ascii="Times New Roman" w:hAnsi="Times New Roman" w:cs="Times New Roman"/>
          <w:sz w:val="28"/>
          <w:szCs w:val="28"/>
        </w:rPr>
        <w:t>mighty</w:t>
      </w:r>
      <w:r w:rsidR="00E56869" w:rsidRPr="00BF2BE1">
        <w:rPr>
          <w:rFonts w:ascii="Times New Roman" w:hAnsi="Times New Roman" w:cs="Times New Roman"/>
          <w:sz w:val="28"/>
          <w:szCs w:val="28"/>
        </w:rPr>
        <w:t>mur</w:t>
      </w:r>
      <w:proofErr w:type="spellEnd"/>
      <w:r w:rsidR="00E56869" w:rsidRPr="00BF2BE1">
        <w:rPr>
          <w:rFonts w:ascii="Times New Roman" w:hAnsi="Times New Roman" w:cs="Times New Roman"/>
          <w:sz w:val="28"/>
          <w:szCs w:val="28"/>
        </w:rPr>
        <w:t xml:space="preserve"> </w:t>
      </w:r>
      <w:r w:rsidRPr="00BF2BE1">
        <w:rPr>
          <w:rFonts w:ascii="Times New Roman" w:hAnsi="Times New Roman" w:cs="Times New Roman"/>
          <w:sz w:val="28"/>
          <w:szCs w:val="28"/>
        </w:rPr>
        <w:t xml:space="preserve">3pm Eastern time. The first show of the week is called the bar con anybody can come visit and see it and participate in chat and have a lot of fun. But only supporters can get that podcast in their feed. And Thursday is </w:t>
      </w:r>
      <w:r w:rsidRPr="00BF2BE1">
        <w:rPr>
          <w:rFonts w:ascii="Times New Roman" w:hAnsi="Times New Roman" w:cs="Times New Roman"/>
          <w:sz w:val="28"/>
          <w:szCs w:val="28"/>
        </w:rPr>
        <w:lastRenderedPageBreak/>
        <w:t>an official episode where I record with live audience input and then we put that on the feed later. So that's the podcast that's me reverse.com Thanks for your support. If you cannot support monetarily, then leave a review or just tell a friend tell the writing community that they need to come here for various pick me ups and insight I will see you next time and until then you should be writing</w:t>
      </w:r>
      <w:r w:rsidR="00E56869" w:rsidRPr="00BF2BE1">
        <w:rPr>
          <w:rFonts w:ascii="Times New Roman" w:hAnsi="Times New Roman" w:cs="Times New Roman"/>
          <w:sz w:val="28"/>
          <w:szCs w:val="28"/>
        </w:rPr>
        <w:t>.</w:t>
      </w:r>
    </w:p>
    <w:p w14:paraId="1FB5D0D6" w14:textId="1D1968ED" w:rsidR="00E56869" w:rsidRPr="00BF2BE1" w:rsidRDefault="00E56869">
      <w:pPr>
        <w:spacing w:after="0"/>
        <w:rPr>
          <w:rFonts w:ascii="Times New Roman" w:hAnsi="Times New Roman" w:cs="Times New Roman"/>
          <w:sz w:val="28"/>
          <w:szCs w:val="28"/>
        </w:rPr>
      </w:pPr>
    </w:p>
    <w:p w14:paraId="7C09F4E6" w14:textId="77777777" w:rsidR="006A2482" w:rsidRDefault="006A2482" w:rsidP="006A2482">
      <w:pPr>
        <w:jc w:val="center"/>
        <w:rPr>
          <w:rFonts w:ascii="Times New Roman" w:hAnsi="Times New Roman" w:cs="Times New Roman"/>
          <w:sz w:val="28"/>
          <w:szCs w:val="28"/>
        </w:rPr>
      </w:pPr>
      <w:r w:rsidRPr="00740862">
        <w:rPr>
          <w:rFonts w:ascii="Times New Roman" w:hAnsi="Times New Roman" w:cs="Times New Roman"/>
          <w:noProof/>
          <w:sz w:val="28"/>
          <w:szCs w:val="28"/>
        </w:rPr>
        <w:drawing>
          <wp:inline distT="0" distB="0" distL="0" distR="0" wp14:anchorId="4DCD8CD4" wp14:editId="61A08BB6">
            <wp:extent cx="457200" cy="457200"/>
            <wp:effectExtent l="0" t="0" r="0" b="0"/>
            <wp:docPr id="1" name="Graphic 1" descr="Penc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encil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461592" cy="461592"/>
                    </a:xfrm>
                    <a:prstGeom prst="rect">
                      <a:avLst/>
                    </a:prstGeom>
                  </pic:spPr>
                </pic:pic>
              </a:graphicData>
            </a:graphic>
          </wp:inline>
        </w:drawing>
      </w:r>
    </w:p>
    <w:p w14:paraId="25050CEC" w14:textId="6CE31FCA" w:rsidR="006A2482" w:rsidRPr="00740862" w:rsidRDefault="006A2482" w:rsidP="006A2482">
      <w:pPr>
        <w:spacing w:line="240" w:lineRule="auto"/>
        <w:jc w:val="center"/>
        <w:rPr>
          <w:rFonts w:ascii="Times New Roman" w:hAnsi="Times New Roman" w:cs="Times New Roman"/>
          <w:sz w:val="24"/>
          <w:szCs w:val="24"/>
        </w:rPr>
      </w:pPr>
      <w:r w:rsidRPr="000D4E20">
        <w:rPr>
          <w:rFonts w:ascii="Times New Roman" w:hAnsi="Times New Roman" w:cs="Times New Roman"/>
          <w:sz w:val="24"/>
          <w:szCs w:val="24"/>
        </w:rPr>
        <w:t xml:space="preserve">Remember you can support the show at </w:t>
      </w:r>
      <w:hyperlink r:id="rId13" w:history="1">
        <w:r w:rsidRPr="006A2482">
          <w:rPr>
            <w:rStyle w:val="Hyperlink"/>
            <w:rFonts w:ascii="Times New Roman" w:hAnsi="Times New Roman" w:cs="Times New Roman"/>
            <w:sz w:val="24"/>
            <w:szCs w:val="24"/>
          </w:rPr>
          <w:t>patreon.com/</w:t>
        </w:r>
        <w:proofErr w:type="spellStart"/>
        <w:r w:rsidRPr="006A2482">
          <w:rPr>
            <w:rStyle w:val="Hyperlink"/>
            <w:rFonts w:ascii="Times New Roman" w:hAnsi="Times New Roman" w:cs="Times New Roman"/>
            <w:sz w:val="24"/>
            <w:szCs w:val="24"/>
          </w:rPr>
          <w:t>mightymur</w:t>
        </w:r>
        <w:proofErr w:type="spellEnd"/>
      </w:hyperlink>
      <w:r w:rsidRPr="000D4E20">
        <w:rPr>
          <w:rFonts w:ascii="Times New Roman" w:hAnsi="Times New Roman" w:cs="Times New Roman"/>
          <w:sz w:val="24"/>
          <w:szCs w:val="24"/>
        </w:rPr>
        <w:t xml:space="preserve"> </w:t>
      </w:r>
      <w:r w:rsidRPr="000D4E20">
        <w:rPr>
          <w:rFonts w:ascii="Times New Roman" w:hAnsi="Times New Roman" w:cs="Times New Roman"/>
          <w:sz w:val="24"/>
          <w:szCs w:val="24"/>
        </w:rPr>
        <w:br/>
        <w:t xml:space="preserve">or </w:t>
      </w:r>
      <w:hyperlink r:id="rId14" w:history="1">
        <w:r w:rsidRPr="006A2482">
          <w:rPr>
            <w:rStyle w:val="Hyperlink"/>
            <w:rFonts w:ascii="Times New Roman" w:hAnsi="Times New Roman" w:cs="Times New Roman"/>
            <w:sz w:val="24"/>
            <w:szCs w:val="24"/>
          </w:rPr>
          <w:t>mightymur.substack.com</w:t>
        </w:r>
      </w:hyperlink>
      <w:r w:rsidRPr="000D4E20">
        <w:rPr>
          <w:rFonts w:ascii="Times New Roman" w:hAnsi="Times New Roman" w:cs="Times New Roman"/>
          <w:sz w:val="24"/>
          <w:szCs w:val="24"/>
        </w:rPr>
        <w:br/>
        <w:t>ISBW S19 Ep</w:t>
      </w:r>
      <w:r>
        <w:rPr>
          <w:rFonts w:ascii="Times New Roman" w:hAnsi="Times New Roman" w:cs="Times New Roman"/>
          <w:sz w:val="24"/>
          <w:szCs w:val="24"/>
        </w:rPr>
        <w:t xml:space="preserve">6 </w:t>
      </w:r>
      <w:r w:rsidRPr="000D4E20">
        <w:rPr>
          <w:rFonts w:ascii="Times New Roman" w:hAnsi="Times New Roman" w:cs="Times New Roman"/>
          <w:sz w:val="24"/>
          <w:szCs w:val="24"/>
        </w:rPr>
        <w:t>© 2023 by Mur Lafferty</w:t>
      </w:r>
      <w:r w:rsidRPr="000D4E20">
        <w:rPr>
          <w:rFonts w:ascii="Times New Roman" w:hAnsi="Times New Roman" w:cs="Times New Roman"/>
          <w:sz w:val="24"/>
          <w:szCs w:val="24"/>
        </w:rPr>
        <w:br/>
        <w:t>CC BY-NC-SA 4.0</w:t>
      </w:r>
    </w:p>
    <w:p w14:paraId="72DB1500" w14:textId="77777777" w:rsidR="00E56869" w:rsidRPr="00BF2BE1" w:rsidRDefault="00E56869">
      <w:pPr>
        <w:spacing w:after="0"/>
        <w:rPr>
          <w:rFonts w:ascii="Times New Roman" w:hAnsi="Times New Roman" w:cs="Times New Roman"/>
          <w:sz w:val="28"/>
          <w:szCs w:val="28"/>
        </w:rPr>
      </w:pPr>
    </w:p>
    <w:sectPr w:rsidR="00E56869" w:rsidRPr="00BF2BE1" w:rsidSect="001216B9">
      <w:headerReference w:type="default" r:id="rId15"/>
      <w:footerReference w:type="even" r:id="rId16"/>
      <w:footerReference w:type="default" r:id="rId17"/>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7BD5" w14:textId="77777777" w:rsidR="00DB2EC9" w:rsidRDefault="00DB2EC9">
      <w:pPr>
        <w:spacing w:after="0" w:line="240" w:lineRule="auto"/>
      </w:pPr>
      <w:r>
        <w:separator/>
      </w:r>
    </w:p>
  </w:endnote>
  <w:endnote w:type="continuationSeparator" w:id="0">
    <w:p w14:paraId="6F1FBA67" w14:textId="77777777" w:rsidR="00DB2EC9" w:rsidRDefault="00DB2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00500000000000000"/>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D23BEF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3F6247C0"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675CCE"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2FC59C8D"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4B13A351"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B17F" w14:textId="77777777" w:rsidR="00DB2EC9" w:rsidRDefault="00DB2EC9">
      <w:pPr>
        <w:spacing w:after="0" w:line="240" w:lineRule="auto"/>
      </w:pPr>
      <w:r>
        <w:separator/>
      </w:r>
    </w:p>
  </w:footnote>
  <w:footnote w:type="continuationSeparator" w:id="0">
    <w:p w14:paraId="35CDCC01" w14:textId="77777777" w:rsidR="00DB2EC9" w:rsidRDefault="00DB2E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6760" w14:textId="6B6352EB" w:rsidR="006E2A8C" w:rsidRDefault="00BF2BE1">
    <w:pPr>
      <w:pStyle w:val="Header"/>
    </w:pPr>
    <w:r>
      <w:t>ISBW S.19 Ep.6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1908C5"/>
    <w:rsid w:val="00227362"/>
    <w:rsid w:val="00294199"/>
    <w:rsid w:val="00295E1C"/>
    <w:rsid w:val="0029639D"/>
    <w:rsid w:val="002A6153"/>
    <w:rsid w:val="00326685"/>
    <w:rsid w:val="00326F90"/>
    <w:rsid w:val="004A641F"/>
    <w:rsid w:val="004B593C"/>
    <w:rsid w:val="005D08AD"/>
    <w:rsid w:val="006A2482"/>
    <w:rsid w:val="006E2A8C"/>
    <w:rsid w:val="007749AF"/>
    <w:rsid w:val="00794EBC"/>
    <w:rsid w:val="00824072"/>
    <w:rsid w:val="00930F33"/>
    <w:rsid w:val="009C3AF0"/>
    <w:rsid w:val="009F212B"/>
    <w:rsid w:val="00A12EE5"/>
    <w:rsid w:val="00AA1D8D"/>
    <w:rsid w:val="00B47730"/>
    <w:rsid w:val="00BA4C2B"/>
    <w:rsid w:val="00BD0140"/>
    <w:rsid w:val="00BF2BE1"/>
    <w:rsid w:val="00C24502"/>
    <w:rsid w:val="00C8138F"/>
    <w:rsid w:val="00CB0664"/>
    <w:rsid w:val="00D57E81"/>
    <w:rsid w:val="00DB2EC9"/>
    <w:rsid w:val="00E255EA"/>
    <w:rsid w:val="00E56869"/>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5A2DB0"/>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paragraph" w:styleId="PlainText">
    <w:name w:val="Plain Text"/>
    <w:basedOn w:val="Normal"/>
    <w:link w:val="PlainTextChar"/>
    <w:uiPriority w:val="99"/>
    <w:unhideWhenUsed/>
    <w:rsid w:val="00E255EA"/>
    <w:pPr>
      <w:spacing w:after="0" w:line="240" w:lineRule="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E255EA"/>
    <w:rPr>
      <w:rFonts w:ascii="Consolas" w:eastAsiaTheme="minorHAnsi" w:hAnsi="Consolas" w:cs="Consolas"/>
      <w:sz w:val="21"/>
      <w:szCs w:val="21"/>
    </w:rPr>
  </w:style>
  <w:style w:type="character" w:styleId="FollowedHyperlink">
    <w:name w:val="FollowedHyperlink"/>
    <w:basedOn w:val="DefaultParagraphFont"/>
    <w:uiPriority w:val="99"/>
    <w:semiHidden/>
    <w:unhideWhenUsed/>
    <w:rsid w:val="006A24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rverse.com/words-to-throw-away/" TargetMode="External"/><Relationship Id="rId13" Type="http://schemas.openxmlformats.org/officeDocument/2006/relationships/hyperlink" Target="http://patreon.com/mightymu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pyblogger.com/schwartz-copywriting-syste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ibophile.com/writing-class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sv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mightymur.substack.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Mur Lafferty</cp:lastModifiedBy>
  <cp:revision>3</cp:revision>
  <dcterms:created xsi:type="dcterms:W3CDTF">2023-02-24T15:56:00Z</dcterms:created>
  <dcterms:modified xsi:type="dcterms:W3CDTF">2023-02-24T16:19:00Z</dcterms:modified>
  <cp:category/>
</cp:coreProperties>
</file>